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E208F" w:rsidRPr="00CE208F" w:rsidRDefault="00CE208F" w:rsidP="00CE20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CE208F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CE208F">
        <w:rPr>
          <w:rFonts w:ascii="Times New Roman" w:eastAsiaTheme="minorEastAsia" w:hAnsi="Times New Roman"/>
          <w:b/>
          <w:sz w:val="27"/>
          <w:szCs w:val="27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</w:t>
      </w:r>
      <w:bookmarkStart w:id="0" w:name="_GoBack"/>
      <w:bookmarkEnd w:id="0"/>
    </w:p>
    <w:p w:rsidR="00CE208F" w:rsidRDefault="00CE208F" w:rsidP="00CE20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B2096">
        <w:rPr>
          <w:rFonts w:ascii="Times New Roman" w:hAnsi="Times New Roman"/>
          <w:b/>
          <w:bCs/>
          <w:sz w:val="28"/>
          <w:szCs w:val="28"/>
          <w:lang w:val="uk-UA"/>
        </w:rPr>
        <w:t>Лемішевській</w:t>
      </w:r>
      <w:proofErr w:type="spellEnd"/>
      <w:r w:rsidR="007B2096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>
        <w:rPr>
          <w:rFonts w:ascii="Times New Roman" w:hAnsi="Times New Roman"/>
          <w:bCs/>
          <w:sz w:val="28"/>
          <w:szCs w:val="28"/>
          <w:lang w:val="uk-UA"/>
        </w:rPr>
        <w:t>Лемішевської</w:t>
      </w:r>
      <w:proofErr w:type="spellEnd"/>
      <w:r w:rsidR="007B2096">
        <w:rPr>
          <w:rFonts w:ascii="Times New Roman" w:hAnsi="Times New Roman"/>
          <w:bCs/>
          <w:sz w:val="28"/>
          <w:szCs w:val="28"/>
          <w:lang w:val="uk-UA"/>
        </w:rPr>
        <w:t xml:space="preserve"> Лідії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proofErr w:type="spellStart"/>
      <w:r w:rsidR="007B2096" w:rsidRPr="007B2096">
        <w:rPr>
          <w:rFonts w:ascii="Times New Roman" w:hAnsi="Times New Roman"/>
          <w:bCs/>
          <w:sz w:val="28"/>
          <w:szCs w:val="28"/>
          <w:lang w:val="uk-UA"/>
        </w:rPr>
        <w:t>Лемішевській</w:t>
      </w:r>
      <w:proofErr w:type="spellEnd"/>
      <w:r w:rsidR="0033394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2096">
        <w:rPr>
          <w:rFonts w:ascii="Times New Roman" w:hAnsi="Times New Roman"/>
          <w:bCs/>
          <w:sz w:val="28"/>
          <w:szCs w:val="28"/>
          <w:lang w:val="uk-UA"/>
        </w:rPr>
        <w:t>Лідії Володимирівні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B2096">
        <w:rPr>
          <w:rFonts w:ascii="Times New Roman" w:hAnsi="Times New Roman"/>
          <w:bCs/>
          <w:sz w:val="28"/>
          <w:szCs w:val="28"/>
          <w:lang w:val="uk-UA"/>
        </w:rPr>
        <w:t>33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7B2096">
        <w:rPr>
          <w:rFonts w:ascii="Times New Roman" w:hAnsi="Times New Roman"/>
          <w:bCs/>
          <w:sz w:val="28"/>
          <w:szCs w:val="28"/>
          <w:lang w:val="uk-UA"/>
        </w:rPr>
        <w:t>08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7B2096">
        <w:rPr>
          <w:rFonts w:ascii="Times New Roman" w:hAnsi="Times New Roman"/>
          <w:bCs/>
          <w:sz w:val="28"/>
          <w:szCs w:val="28"/>
          <w:lang w:val="uk-UA"/>
        </w:rPr>
        <w:t>Незалежності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,2,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B2096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proofErr w:type="spellStart"/>
      <w:r w:rsidR="007B2096" w:rsidRPr="007B2096">
        <w:rPr>
          <w:rFonts w:ascii="Times New Roman" w:hAnsi="Times New Roman"/>
          <w:bCs/>
          <w:sz w:val="28"/>
          <w:szCs w:val="28"/>
          <w:lang w:val="uk-UA"/>
        </w:rPr>
        <w:t>Лемішевській</w:t>
      </w:r>
      <w:proofErr w:type="spellEnd"/>
      <w:r w:rsidR="007B2096" w:rsidRPr="007B2096">
        <w:rPr>
          <w:rFonts w:ascii="Times New Roman" w:hAnsi="Times New Roman"/>
          <w:bCs/>
          <w:sz w:val="28"/>
          <w:szCs w:val="28"/>
          <w:lang w:val="uk-UA"/>
        </w:rPr>
        <w:t xml:space="preserve"> Лідії Володимирівні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56734"/>
    <w:rsid w:val="00297B13"/>
    <w:rsid w:val="00317446"/>
    <w:rsid w:val="0033394D"/>
    <w:rsid w:val="00385534"/>
    <w:rsid w:val="003914DE"/>
    <w:rsid w:val="00402717"/>
    <w:rsid w:val="004D3624"/>
    <w:rsid w:val="005A0493"/>
    <w:rsid w:val="00606D34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CE208F"/>
    <w:rsid w:val="00D87CE5"/>
    <w:rsid w:val="00DA238C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A37D0-43A3-48CF-B7E5-533FE97F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2021-03-16T08:24:00Z</cp:lastPrinted>
  <dcterms:created xsi:type="dcterms:W3CDTF">2021-03-12T07:20:00Z</dcterms:created>
  <dcterms:modified xsi:type="dcterms:W3CDTF">2021-04-10T15:09:00Z</dcterms:modified>
</cp:coreProperties>
</file>